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E5C0D" w14:textId="7F017B3C"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D401ED" w:rsidRPr="00D401ED">
        <w:t>2</w:t>
      </w:r>
      <w:r w:rsidRPr="00F16E1D">
        <w:rPr>
          <w:color w:val="FF0000"/>
        </w:rPr>
        <w:t xml:space="preserve"> </w:t>
      </w:r>
      <w:r>
        <w:t xml:space="preserve">– </w:t>
      </w:r>
      <w:r w:rsidR="00583EA0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F8E22C1" w14:textId="77777777" w:rsidR="00583EA0" w:rsidRDefault="00583EA0" w:rsidP="00583EA0">
      <w:r>
        <w:t>De grijze teksten met toelichting in de gele velden dienen te worden vervangen door invullingen van de gegadigde.</w:t>
      </w:r>
    </w:p>
    <w:p w14:paraId="0AD8439F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62"/>
        <w:gridCol w:w="4631"/>
      </w:tblGrid>
      <w:tr w:rsidR="00583EA0" w14:paraId="3BA405C6" w14:textId="77777777" w:rsidTr="00392F3C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E7D5" w14:textId="77777777" w:rsidR="00583EA0" w:rsidRDefault="00583EA0"/>
        </w:tc>
        <w:tc>
          <w:tcPr>
            <w:tcW w:w="8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88B48" w14:textId="77777777" w:rsidR="00583EA0" w:rsidRDefault="00583EA0">
            <w:r>
              <w:t>Inschrijver</w:t>
            </w:r>
          </w:p>
        </w:tc>
      </w:tr>
      <w:tr w:rsidR="00583EA0" w14:paraId="09C15FFA" w14:textId="77777777" w:rsidTr="00392F3C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54BF" w14:textId="77777777" w:rsidR="00583EA0" w:rsidRDefault="00583EA0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5F8BA" w14:textId="77777777" w:rsidR="00583EA0" w:rsidRDefault="00583EA0">
            <w:r>
              <w:t>Naam: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1A3F38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7B26C7CB" w14:textId="77777777" w:rsidTr="00392F3C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B191" w14:textId="77777777" w:rsidR="00583EA0" w:rsidRDefault="00583EA0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7F269" w14:textId="77777777" w:rsidR="00583EA0" w:rsidRDefault="00583EA0">
            <w:proofErr w:type="gramStart"/>
            <w:r>
              <w:t>Adres /</w:t>
            </w:r>
            <w:proofErr w:type="gramEnd"/>
            <w:r>
              <w:t xml:space="preserve"> Postcode vestigingsplaats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38B897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6D01074B" w14:textId="77777777" w:rsidTr="00392F3C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9DDA" w14:textId="77777777" w:rsidR="00583EA0" w:rsidRDefault="00583EA0"/>
        </w:tc>
        <w:tc>
          <w:tcPr>
            <w:tcW w:w="8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36546" w14:textId="77777777" w:rsidR="00583EA0" w:rsidRDefault="00583EA0">
            <w:r>
              <w:t xml:space="preserve">Referentieproject </w:t>
            </w:r>
          </w:p>
        </w:tc>
      </w:tr>
      <w:tr w:rsidR="00583EA0" w14:paraId="43BB4C20" w14:textId="77777777" w:rsidTr="00392F3C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B26B" w14:textId="77777777" w:rsidR="00583EA0" w:rsidRDefault="00583EA0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69B8C" w14:textId="77777777" w:rsidR="00583EA0" w:rsidRDefault="00583EA0">
            <w:r>
              <w:t>Nummer referentieproject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7AA1A2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5405449A" w14:textId="77777777" w:rsidTr="00392F3C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334E" w14:textId="77777777" w:rsidR="00583EA0" w:rsidRDefault="00583EA0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0FC59" w14:textId="77777777" w:rsidR="00583EA0" w:rsidRDefault="00583EA0">
            <w:r>
              <w:t>Referentieproject (naam)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4ADA0F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392F3C" w14:paraId="753D95D0" w14:textId="77777777" w:rsidTr="00392F3C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A11C" w14:textId="77777777" w:rsidR="00392F3C" w:rsidRDefault="00392F3C" w:rsidP="00392F3C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3FAC" w14:textId="461B047D" w:rsidR="00392F3C" w:rsidRDefault="00392F3C" w:rsidP="00392F3C">
            <w:r>
              <w:t>Referentie heeft betrekking op:</w:t>
            </w:r>
          </w:p>
          <w:p w14:paraId="714A9AB3" w14:textId="77777777" w:rsidR="00392F3C" w:rsidRDefault="00392F3C" w:rsidP="00392F3C"/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810E7B8" w14:textId="77777777" w:rsidR="00392F3C" w:rsidRPr="00392F3C" w:rsidRDefault="00392F3C" w:rsidP="00392F3C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908601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92F3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392F3C">
              <w:rPr>
                <w:sz w:val="20"/>
                <w:szCs w:val="20"/>
              </w:rPr>
              <w:t xml:space="preserve">  Kerncompetentie ‘realiseren </w:t>
            </w:r>
            <w:proofErr w:type="spellStart"/>
            <w:r w:rsidRPr="00392F3C">
              <w:rPr>
                <w:sz w:val="20"/>
                <w:szCs w:val="20"/>
              </w:rPr>
              <w:t>dakparken</w:t>
            </w:r>
            <w:proofErr w:type="spellEnd"/>
            <w:r w:rsidRPr="00392F3C">
              <w:rPr>
                <w:sz w:val="20"/>
                <w:szCs w:val="20"/>
              </w:rPr>
              <w:t>’</w:t>
            </w:r>
          </w:p>
          <w:p w14:paraId="7B965FC6" w14:textId="77777777" w:rsidR="00392F3C" w:rsidRPr="00392F3C" w:rsidRDefault="00392F3C" w:rsidP="00392F3C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83062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92F3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392F3C">
              <w:rPr>
                <w:sz w:val="20"/>
                <w:szCs w:val="20"/>
              </w:rPr>
              <w:t xml:space="preserve">  Kerncompetentie ‘integraal ontwerpen’</w:t>
            </w:r>
          </w:p>
          <w:p w14:paraId="52E51847" w14:textId="77777777" w:rsidR="00392F3C" w:rsidRPr="00392F3C" w:rsidRDefault="00392F3C" w:rsidP="00392F3C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7198882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92F3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392F3C">
              <w:rPr>
                <w:sz w:val="20"/>
                <w:szCs w:val="20"/>
              </w:rPr>
              <w:t xml:space="preserve">  Kerncompetentie ‘waterdicht opleveren dak’</w:t>
            </w:r>
          </w:p>
          <w:p w14:paraId="39E1449E" w14:textId="77777777" w:rsidR="00392F3C" w:rsidRPr="00392F3C" w:rsidRDefault="00392F3C" w:rsidP="00392F3C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052683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92F3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392F3C">
              <w:rPr>
                <w:sz w:val="20"/>
                <w:szCs w:val="20"/>
              </w:rPr>
              <w:t xml:space="preserve">  Selectiecriteria 1: aantal M2 in één </w:t>
            </w:r>
            <w:proofErr w:type="spellStart"/>
            <w:r w:rsidRPr="00392F3C">
              <w:rPr>
                <w:sz w:val="20"/>
                <w:szCs w:val="20"/>
              </w:rPr>
              <w:t>dakpark</w:t>
            </w:r>
            <w:proofErr w:type="spellEnd"/>
          </w:p>
          <w:p w14:paraId="13C12F3B" w14:textId="12123FA9" w:rsidR="00392F3C" w:rsidRPr="00392F3C" w:rsidRDefault="00392F3C" w:rsidP="00392F3C">
            <w:sdt>
              <w:sdtPr>
                <w:rPr>
                  <w:sz w:val="20"/>
                  <w:szCs w:val="20"/>
                </w:rPr>
                <w:id w:val="1321849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92F3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392F3C">
              <w:rPr>
                <w:sz w:val="20"/>
                <w:szCs w:val="20"/>
              </w:rPr>
              <w:t xml:space="preserve">  Selectiecriteria 2: aantal functies in één </w:t>
            </w:r>
            <w:proofErr w:type="spellStart"/>
            <w:r w:rsidRPr="00392F3C">
              <w:rPr>
                <w:sz w:val="20"/>
                <w:szCs w:val="20"/>
              </w:rPr>
              <w:t>dakpark</w:t>
            </w:r>
            <w:proofErr w:type="spellEnd"/>
          </w:p>
        </w:tc>
      </w:tr>
      <w:tr w:rsidR="00583EA0" w14:paraId="72988340" w14:textId="77777777" w:rsidTr="00392F3C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5348" w14:textId="77777777" w:rsidR="00583EA0" w:rsidRDefault="00583EA0"/>
        </w:tc>
        <w:tc>
          <w:tcPr>
            <w:tcW w:w="8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CE1A0" w14:textId="77777777" w:rsidR="00583EA0" w:rsidRDefault="00583EA0">
            <w:r>
              <w:t>Naam en adres opdrachtgever:</w:t>
            </w:r>
          </w:p>
        </w:tc>
      </w:tr>
      <w:tr w:rsidR="00583EA0" w14:paraId="04E27EB8" w14:textId="77777777" w:rsidTr="00392F3C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1D11" w14:textId="77777777" w:rsidR="00583EA0" w:rsidRDefault="00583EA0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807E5" w14:textId="77777777" w:rsidR="00583EA0" w:rsidRDefault="00583EA0">
            <w:r>
              <w:t>Aanbesteder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873933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1D26317F" w14:textId="77777777" w:rsidTr="00392F3C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0A13" w14:textId="77777777" w:rsidR="00583EA0" w:rsidRDefault="00583EA0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33B58" w14:textId="77777777" w:rsidR="00583EA0" w:rsidRDefault="00583EA0">
            <w:r>
              <w:t>Contactpersoon bij de opdrachtgever: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E285A8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67940609" w14:textId="77777777" w:rsidTr="00392F3C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8743" w14:textId="77777777" w:rsidR="00583EA0" w:rsidRDefault="00583EA0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30309" w14:textId="77777777" w:rsidR="00583EA0" w:rsidRDefault="00583EA0">
            <w:r>
              <w:t>Contactgegevens contactpersoon bij de opdrachtgever: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478471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354CEB05" w14:textId="77777777" w:rsidR="00583EA0" w:rsidRDefault="00583EA0">
            <w:pPr>
              <w:rPr>
                <w:highlight w:val="lightGray"/>
              </w:rPr>
            </w:pPr>
          </w:p>
          <w:p w14:paraId="62E0DD3B" w14:textId="77777777" w:rsidR="00583EA0" w:rsidRDefault="00583EA0">
            <w:pPr>
              <w:rPr>
                <w:highlight w:val="lightGray"/>
              </w:rPr>
            </w:pPr>
            <w:proofErr w:type="gramStart"/>
            <w:r>
              <w:rPr>
                <w:highlight w:val="lightGray"/>
              </w:rPr>
              <w:t>E-mail adres</w:t>
            </w:r>
            <w:proofErr w:type="gramEnd"/>
            <w:r>
              <w:rPr>
                <w:highlight w:val="lightGray"/>
              </w:rPr>
              <w:t>:</w:t>
            </w:r>
          </w:p>
        </w:tc>
      </w:tr>
      <w:tr w:rsidR="00583EA0" w14:paraId="0D16FECE" w14:textId="77777777" w:rsidTr="00392F3C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6CCC" w14:textId="77777777" w:rsidR="00583EA0" w:rsidRDefault="00583EA0"/>
        </w:tc>
        <w:tc>
          <w:tcPr>
            <w:tcW w:w="8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2ACAC" w14:textId="77777777" w:rsidR="00583EA0" w:rsidRDefault="00583EA0">
            <w:r>
              <w:t xml:space="preserve">Nadere </w:t>
            </w:r>
            <w:proofErr w:type="gramStart"/>
            <w:r>
              <w:t>informatie referentieproject</w:t>
            </w:r>
            <w:proofErr w:type="gramEnd"/>
          </w:p>
        </w:tc>
      </w:tr>
      <w:tr w:rsidR="00583EA0" w14:paraId="27477F7F" w14:textId="77777777" w:rsidTr="00392F3C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E0C7" w14:textId="77777777" w:rsidR="00583EA0" w:rsidRDefault="00583EA0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1181F" w14:textId="77777777" w:rsidR="00583EA0" w:rsidRDefault="00583EA0">
            <w:r>
              <w:t>Locatie van het referentiewerk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EB73155" w14:textId="77777777" w:rsidR="00583EA0" w:rsidRDefault="00583EA0">
            <w:pPr>
              <w:rPr>
                <w:highlight w:val="lightGray"/>
              </w:rPr>
            </w:pPr>
            <w:proofErr w:type="gramStart"/>
            <w:r>
              <w:rPr>
                <w:highlight w:val="lightGray"/>
              </w:rPr>
              <w:t>Locatiegegevens /</w:t>
            </w:r>
            <w:proofErr w:type="gramEnd"/>
            <w:r>
              <w:rPr>
                <w:highlight w:val="lightGray"/>
              </w:rPr>
              <w:t xml:space="preserve"> adres.</w:t>
            </w:r>
          </w:p>
          <w:p w14:paraId="64EC5C13" w14:textId="77777777" w:rsidR="00583EA0" w:rsidRDefault="00583EA0">
            <w:pPr>
              <w:rPr>
                <w:highlight w:val="lightGray"/>
              </w:rPr>
            </w:pPr>
          </w:p>
          <w:p w14:paraId="5A9528B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14:paraId="7C449554" w14:textId="77777777" w:rsidTr="00392F3C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F982" w14:textId="77777777" w:rsidR="00583EA0" w:rsidRDefault="00583EA0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AF048" w14:textId="77777777" w:rsidR="00583EA0" w:rsidRDefault="00583EA0">
            <w:r>
              <w:t>Datum van de opdrachtverlening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BC0BDF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79B9EF58" w14:textId="77777777" w:rsidTr="00392F3C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A73B" w14:textId="77777777" w:rsidR="00583EA0" w:rsidRDefault="00583EA0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97C0B" w14:textId="77777777" w:rsidR="00583EA0" w:rsidRDefault="00583EA0">
            <w:r>
              <w:t>Aannemingssom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8B88458" w14:textId="77777777" w:rsidR="00583EA0" w:rsidRDefault="00583EA0">
            <w:pPr>
              <w:rPr>
                <w:highlight w:val="lightGray"/>
              </w:rPr>
            </w:pPr>
            <w:proofErr w:type="gramStart"/>
            <w:r>
              <w:rPr>
                <w:highlight w:val="lightGray"/>
              </w:rPr>
              <w:t>€  (</w:t>
            </w:r>
            <w:proofErr w:type="gramEnd"/>
            <w:r>
              <w:rPr>
                <w:highlight w:val="lightGray"/>
              </w:rPr>
              <w:t>excl. BTW)</w:t>
            </w:r>
          </w:p>
        </w:tc>
      </w:tr>
      <w:tr w:rsidR="00583EA0" w14:paraId="4EB1B950" w14:textId="77777777" w:rsidTr="00392F3C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F8D4" w14:textId="77777777" w:rsidR="00583EA0" w:rsidRDefault="00583EA0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9D293" w14:textId="77777777" w:rsidR="00583EA0" w:rsidRDefault="00583EA0">
            <w:r>
              <w:t>Gefactureerd bedrag (excl. BTW)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E305174" w14:textId="77777777" w:rsidR="00583EA0" w:rsidRDefault="00583EA0">
            <w:pPr>
              <w:rPr>
                <w:highlight w:val="lightGray"/>
              </w:rPr>
            </w:pPr>
            <w:proofErr w:type="gramStart"/>
            <w:r>
              <w:rPr>
                <w:highlight w:val="lightGray"/>
              </w:rPr>
              <w:t>€  incl.</w:t>
            </w:r>
            <w:proofErr w:type="gramEnd"/>
            <w:r>
              <w:rPr>
                <w:highlight w:val="lightGray"/>
              </w:rPr>
              <w:t xml:space="preserve">  </w:t>
            </w:r>
            <w:proofErr w:type="gramStart"/>
            <w:r>
              <w:rPr>
                <w:highlight w:val="lightGray"/>
              </w:rPr>
              <w:t>meer</w:t>
            </w:r>
            <w:proofErr w:type="gramEnd"/>
            <w:r>
              <w:rPr>
                <w:highlight w:val="lightGray"/>
              </w:rPr>
              <w:t>- en minderwerk en excl. BTW</w:t>
            </w:r>
          </w:p>
        </w:tc>
      </w:tr>
      <w:tr w:rsidR="00583EA0" w14:paraId="277FF743" w14:textId="77777777" w:rsidTr="00392F3C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1ABE" w14:textId="77777777" w:rsidR="00583EA0" w:rsidRDefault="00583EA0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194FC" w14:textId="77777777" w:rsidR="00583EA0" w:rsidRDefault="00583EA0">
            <w:r>
              <w:t>Oorspronkelijke opleverdatum bij opdrachtverstrekking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3CD569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1AC4E4AD" w14:textId="77777777" w:rsidTr="00392F3C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8A59" w14:textId="77777777" w:rsidR="00583EA0" w:rsidRDefault="00583EA0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5D57" w14:textId="77777777" w:rsidR="00583EA0" w:rsidRDefault="00583EA0">
            <w:r>
              <w:t>Datum van oplevering</w:t>
            </w:r>
          </w:p>
          <w:p w14:paraId="38968063" w14:textId="77777777" w:rsidR="00583EA0" w:rsidRDefault="00583EA0"/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0C82F2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4AC46922" w14:textId="77777777" w:rsidTr="00392F3C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E85729B" w14:textId="77777777" w:rsidR="00583EA0" w:rsidRDefault="00583EA0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8A544D" w14:textId="77777777" w:rsidR="00583EA0" w:rsidRDefault="00583EA0">
            <w:r>
              <w:t>Contractvorm:</w:t>
            </w:r>
          </w:p>
          <w:p w14:paraId="45D0E1B4" w14:textId="77777777" w:rsidR="00583EA0" w:rsidRDefault="00583EA0"/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96FA2C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</w:t>
            </w:r>
            <w:proofErr w:type="gramStart"/>
            <w:r>
              <w:rPr>
                <w:highlight w:val="lightGray"/>
              </w:rPr>
              <w:t>bijv.</w:t>
            </w:r>
            <w:proofErr w:type="gramEnd"/>
            <w:r>
              <w:rPr>
                <w:highlight w:val="lightGray"/>
              </w:rPr>
              <w:t xml:space="preserve"> </w:t>
            </w:r>
            <w:proofErr w:type="gramStart"/>
            <w:r>
              <w:rPr>
                <w:highlight w:val="lightGray"/>
              </w:rPr>
              <w:t>UAV /</w:t>
            </w:r>
            <w:proofErr w:type="gramEnd"/>
            <w:r>
              <w:rPr>
                <w:highlight w:val="lightGray"/>
              </w:rPr>
              <w:t xml:space="preserve"> UAV-GC)</w:t>
            </w:r>
          </w:p>
        </w:tc>
      </w:tr>
      <w:tr w:rsidR="00583EA0" w14:paraId="3CD7EAA8" w14:textId="77777777" w:rsidTr="00392F3C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C022A12" w14:textId="77777777" w:rsidR="00583EA0" w:rsidRDefault="00583EA0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A14E3E2" w14:textId="77777777" w:rsidR="00583EA0" w:rsidRDefault="00583EA0">
            <w:r>
              <w:t>Uitgevoerd in samenwerkingsverband: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E772BCA" w14:textId="77777777" w:rsidR="00583EA0" w:rsidRDefault="00583EA0">
            <w:pPr>
              <w:rPr>
                <w:highlight w:val="lightGray"/>
              </w:rPr>
            </w:pPr>
            <w:proofErr w:type="gramStart"/>
            <w:r>
              <w:rPr>
                <w:highlight w:val="lightGray"/>
              </w:rPr>
              <w:t>Ja /</w:t>
            </w:r>
            <w:proofErr w:type="gramEnd"/>
            <w:r>
              <w:rPr>
                <w:highlight w:val="lightGray"/>
              </w:rPr>
              <w:t xml:space="preserve"> nee (indien ja: hieronder invullen)</w:t>
            </w:r>
          </w:p>
        </w:tc>
      </w:tr>
      <w:tr w:rsidR="00583EA0" w14:paraId="30326C0C" w14:textId="77777777" w:rsidTr="00392F3C">
        <w:trPr>
          <w:cantSplit/>
        </w:trPr>
        <w:tc>
          <w:tcPr>
            <w:tcW w:w="3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51F5B0" w14:textId="77777777" w:rsidR="00583EA0" w:rsidRDefault="00583EA0"/>
        </w:tc>
        <w:tc>
          <w:tcPr>
            <w:tcW w:w="35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D4B45CA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63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BC142F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14:paraId="323ACC63" w14:textId="77777777" w:rsidTr="00392F3C">
        <w:trPr>
          <w:cantSplit/>
          <w:trHeight w:val="2371"/>
        </w:trPr>
        <w:tc>
          <w:tcPr>
            <w:tcW w:w="3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967E74C" w14:textId="77777777" w:rsidR="00583EA0" w:rsidRDefault="00583EA0"/>
        </w:tc>
        <w:tc>
          <w:tcPr>
            <w:tcW w:w="35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42210768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63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825EE7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14:paraId="2775B74C" w14:textId="77777777" w:rsidTr="00392F3C">
        <w:trPr>
          <w:cantSplit/>
          <w:trHeight w:val="2371"/>
        </w:trPr>
        <w:tc>
          <w:tcPr>
            <w:tcW w:w="3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B46E" w14:textId="77777777" w:rsidR="00583EA0" w:rsidRDefault="00583EA0"/>
        </w:tc>
        <w:tc>
          <w:tcPr>
            <w:tcW w:w="356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997DC" w14:textId="1587F6AB" w:rsidR="00583EA0" w:rsidRDefault="00583EA0">
            <w:r>
              <w:t>Omvang van de werkzaamheden die door de gegadigde en de andere deelnemers in het samenwerkingsverband zijn verricht.</w:t>
            </w:r>
          </w:p>
        </w:tc>
        <w:tc>
          <w:tcPr>
            <w:tcW w:w="463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8C399B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32ED675D" w14:textId="77777777" w:rsidR="00583EA0" w:rsidRDefault="00583EA0">
            <w:pPr>
              <w:rPr>
                <w:highlight w:val="lightGray"/>
              </w:rPr>
            </w:pPr>
          </w:p>
          <w:p w14:paraId="58A318C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14:paraId="03F95FE9" w14:textId="77777777" w:rsidR="00583EA0" w:rsidRDefault="00583EA0">
            <w:pPr>
              <w:rPr>
                <w:highlight w:val="lightGray"/>
              </w:rPr>
            </w:pPr>
          </w:p>
          <w:p w14:paraId="10E11F2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6A05B00E" w14:textId="77777777" w:rsidR="00583EA0" w:rsidRDefault="00583EA0" w:rsidP="00583EA0">
      <w:pPr>
        <w:pStyle w:val="colofontitel"/>
      </w:pPr>
    </w:p>
    <w:p w14:paraId="773FF3EE" w14:textId="77777777" w:rsidR="000B46D8" w:rsidRDefault="000B46D8"/>
    <w:sectPr w:rsidR="000B46D8" w:rsidSect="00177A29">
      <w:footerReference w:type="default" r:id="rId11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A9A66" w14:textId="77777777" w:rsidR="00D84801" w:rsidRDefault="00D84801" w:rsidP="00807837">
      <w:pPr>
        <w:spacing w:line="240" w:lineRule="auto"/>
      </w:pPr>
      <w:r>
        <w:separator/>
      </w:r>
    </w:p>
  </w:endnote>
  <w:endnote w:type="continuationSeparator" w:id="0">
    <w:p w14:paraId="7DC21409" w14:textId="77777777" w:rsidR="00D84801" w:rsidRDefault="00D84801" w:rsidP="008078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PlainTable4"/>
      <w:tblW w:w="0" w:type="auto"/>
      <w:tblLook w:val="04A0" w:firstRow="1" w:lastRow="0" w:firstColumn="1" w:lastColumn="0" w:noHBand="0" w:noVBand="1"/>
    </w:tblPr>
    <w:tblGrid>
      <w:gridCol w:w="2831"/>
      <w:gridCol w:w="4257"/>
      <w:gridCol w:w="1406"/>
    </w:tblGrid>
    <w:tr w:rsidR="00807837" w14:paraId="25B28BD7" w14:textId="77777777" w:rsidTr="0080783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831" w:type="dxa"/>
        </w:tcPr>
        <w:p w14:paraId="4B49E15B" w14:textId="0016371E" w:rsidR="00807837" w:rsidRDefault="00807837">
          <w:pPr>
            <w:pStyle w:val="Footer"/>
          </w:pPr>
          <w:r>
            <w:t>Bijlage 2 referentiewerken</w:t>
          </w:r>
        </w:p>
      </w:tc>
      <w:tc>
        <w:tcPr>
          <w:tcW w:w="4257" w:type="dxa"/>
        </w:tcPr>
        <w:p w14:paraId="6C5746B5" w14:textId="150A7C07" w:rsidR="00807837" w:rsidRDefault="00807837">
          <w:pPr>
            <w:pStyle w:val="Foo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  <w:proofErr w:type="spellStart"/>
          <w:r>
            <w:t>Mobilitietshub</w:t>
          </w:r>
          <w:proofErr w:type="spellEnd"/>
          <w:r>
            <w:t xml:space="preserve"> AI 2025-0220</w:t>
          </w:r>
        </w:p>
      </w:tc>
      <w:tc>
        <w:tcPr>
          <w:tcW w:w="1406" w:type="dxa"/>
        </w:tcPr>
        <w:p w14:paraId="6B40881C" w14:textId="3325A1C5" w:rsidR="00807837" w:rsidRDefault="00807837" w:rsidP="00807837">
          <w:pPr>
            <w:pStyle w:val="Footer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  <w:r>
            <w:t xml:space="preserve">Pagina </w:t>
          </w:r>
          <w:r w:rsidRPr="00807837">
            <w:fldChar w:fldCharType="begin"/>
          </w:r>
          <w:r w:rsidRPr="00807837">
            <w:rPr>
              <w:b w:val="0"/>
              <w:bCs w:val="0"/>
            </w:rPr>
            <w:instrText xml:space="preserve"> PAGE   \* MERGEFORMAT </w:instrText>
          </w:r>
          <w:r w:rsidRPr="00807837">
            <w:fldChar w:fldCharType="separate"/>
          </w:r>
          <w:r w:rsidRPr="00807837">
            <w:rPr>
              <w:b w:val="0"/>
              <w:bCs w:val="0"/>
              <w:noProof/>
            </w:rPr>
            <w:t>1</w:t>
          </w:r>
          <w:r w:rsidRPr="00807837">
            <w:rPr>
              <w:noProof/>
            </w:rPr>
            <w:fldChar w:fldCharType="end"/>
          </w:r>
        </w:p>
      </w:tc>
    </w:tr>
  </w:tbl>
  <w:p w14:paraId="2E93AF3C" w14:textId="77777777" w:rsidR="00807837" w:rsidRDefault="008078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7BE09" w14:textId="77777777" w:rsidR="00D84801" w:rsidRDefault="00D84801" w:rsidP="00807837">
      <w:pPr>
        <w:spacing w:line="240" w:lineRule="auto"/>
      </w:pPr>
      <w:r>
        <w:separator/>
      </w:r>
    </w:p>
  </w:footnote>
  <w:footnote w:type="continuationSeparator" w:id="0">
    <w:p w14:paraId="7370CC80" w14:textId="77777777" w:rsidR="00D84801" w:rsidRDefault="00D84801" w:rsidP="0080783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Heading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34824769">
    <w:abstractNumId w:val="0"/>
  </w:num>
  <w:num w:numId="2" w16cid:durableId="938874355">
    <w:abstractNumId w:val="3"/>
  </w:num>
  <w:num w:numId="3" w16cid:durableId="762797169">
    <w:abstractNumId w:val="7"/>
  </w:num>
  <w:num w:numId="4" w16cid:durableId="73823373">
    <w:abstractNumId w:val="6"/>
  </w:num>
  <w:num w:numId="5" w16cid:durableId="1927109281">
    <w:abstractNumId w:val="0"/>
  </w:num>
  <w:num w:numId="6" w16cid:durableId="342829086">
    <w:abstractNumId w:val="2"/>
  </w:num>
  <w:num w:numId="7" w16cid:durableId="59866074">
    <w:abstractNumId w:val="5"/>
  </w:num>
  <w:num w:numId="8" w16cid:durableId="908535533">
    <w:abstractNumId w:val="4"/>
  </w:num>
  <w:num w:numId="9" w16cid:durableId="1831869316">
    <w:abstractNumId w:val="7"/>
  </w:num>
  <w:num w:numId="10" w16cid:durableId="165756198">
    <w:abstractNumId w:val="6"/>
  </w:num>
  <w:num w:numId="11" w16cid:durableId="1065369967">
    <w:abstractNumId w:val="6"/>
  </w:num>
  <w:num w:numId="12" w16cid:durableId="295449643">
    <w:abstractNumId w:val="6"/>
  </w:num>
  <w:num w:numId="13" w16cid:durableId="437335656">
    <w:abstractNumId w:val="6"/>
  </w:num>
  <w:num w:numId="14" w16cid:durableId="710151994">
    <w:abstractNumId w:val="6"/>
  </w:num>
  <w:num w:numId="15" w16cid:durableId="1515220094">
    <w:abstractNumId w:val="6"/>
  </w:num>
  <w:num w:numId="16" w16cid:durableId="1497921471">
    <w:abstractNumId w:val="6"/>
  </w:num>
  <w:num w:numId="17" w16cid:durableId="1968657171">
    <w:abstractNumId w:val="6"/>
  </w:num>
  <w:num w:numId="18" w16cid:durableId="122818886">
    <w:abstractNumId w:val="6"/>
  </w:num>
  <w:num w:numId="19" w16cid:durableId="20859290">
    <w:abstractNumId w:val="4"/>
  </w:num>
  <w:num w:numId="20" w16cid:durableId="1463621262">
    <w:abstractNumId w:val="7"/>
  </w:num>
  <w:num w:numId="21" w16cid:durableId="23602752">
    <w:abstractNumId w:val="0"/>
  </w:num>
  <w:num w:numId="22" w16cid:durableId="1070424031">
    <w:abstractNumId w:val="2"/>
  </w:num>
  <w:num w:numId="23" w16cid:durableId="1615096036">
    <w:abstractNumId w:val="5"/>
  </w:num>
  <w:num w:numId="24" w16cid:durableId="1984307769">
    <w:abstractNumId w:val="0"/>
  </w:num>
  <w:num w:numId="25" w16cid:durableId="1565097095">
    <w:abstractNumId w:val="0"/>
  </w:num>
  <w:num w:numId="26" w16cid:durableId="2106343386">
    <w:abstractNumId w:val="0"/>
  </w:num>
  <w:num w:numId="27" w16cid:durableId="7009363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EA0"/>
    <w:rsid w:val="000B46D8"/>
    <w:rsid w:val="00177A29"/>
    <w:rsid w:val="00192E09"/>
    <w:rsid w:val="001E3C24"/>
    <w:rsid w:val="001E4050"/>
    <w:rsid w:val="002B5524"/>
    <w:rsid w:val="00392F3C"/>
    <w:rsid w:val="003A47D8"/>
    <w:rsid w:val="003B3222"/>
    <w:rsid w:val="00421733"/>
    <w:rsid w:val="00424DED"/>
    <w:rsid w:val="00482A4F"/>
    <w:rsid w:val="00527398"/>
    <w:rsid w:val="00546EFC"/>
    <w:rsid w:val="00583EA0"/>
    <w:rsid w:val="00632123"/>
    <w:rsid w:val="00695204"/>
    <w:rsid w:val="006B6957"/>
    <w:rsid w:val="006F687A"/>
    <w:rsid w:val="00807837"/>
    <w:rsid w:val="008104C5"/>
    <w:rsid w:val="008402D9"/>
    <w:rsid w:val="009175F9"/>
    <w:rsid w:val="009761CF"/>
    <w:rsid w:val="009B0D92"/>
    <w:rsid w:val="00A03098"/>
    <w:rsid w:val="00A3732E"/>
    <w:rsid w:val="00A53085"/>
    <w:rsid w:val="00AE47EE"/>
    <w:rsid w:val="00B26F3B"/>
    <w:rsid w:val="00BC406B"/>
    <w:rsid w:val="00BD0C39"/>
    <w:rsid w:val="00CD3822"/>
    <w:rsid w:val="00D401ED"/>
    <w:rsid w:val="00D84801"/>
    <w:rsid w:val="00EB1492"/>
    <w:rsid w:val="00F12F0D"/>
    <w:rsid w:val="00F16E1D"/>
    <w:rsid w:val="00FA5223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A25DAB"/>
  <w15:docId w15:val="{49791E95-07AF-6344-9D25-AF301BAB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3EA0"/>
    <w:rPr>
      <w:rFonts w:eastAsia="Calibri"/>
      <w:lang w:eastAsia="en-US"/>
    </w:rPr>
  </w:style>
  <w:style w:type="paragraph" w:styleId="Heading1">
    <w:name w:val="heading 1"/>
    <w:aliases w:val="Hoofdstuktitel"/>
    <w:basedOn w:val="Normal"/>
    <w:next w:val="Normal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Heading2">
    <w:name w:val="heading 2"/>
    <w:aliases w:val="Paragraaf"/>
    <w:basedOn w:val="Normal"/>
    <w:next w:val="Normal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Heading3">
    <w:name w:val="heading 3"/>
    <w:aliases w:val="Subparagraaf"/>
    <w:basedOn w:val="Normal"/>
    <w:next w:val="Normal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Heading4">
    <w:name w:val="heading 4"/>
    <w:basedOn w:val="Normal"/>
    <w:next w:val="Normal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ccentbinnentekst">
    <w:name w:val="Accent binnen tekst"/>
    <w:basedOn w:val="Normal"/>
    <w:qFormat/>
    <w:rsid w:val="00FE2507"/>
    <w:rPr>
      <w:i/>
    </w:rPr>
  </w:style>
  <w:style w:type="paragraph" w:customStyle="1" w:styleId="TussenkopjeInleidingpersbericht">
    <w:name w:val="Tussenkopje / Inleiding persbericht"/>
    <w:basedOn w:val="Normal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Normal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Normal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Normal"/>
    <w:qFormat/>
    <w:rsid w:val="00FE2507"/>
    <w:rPr>
      <w:b/>
      <w:sz w:val="18"/>
    </w:rPr>
  </w:style>
  <w:style w:type="paragraph" w:customStyle="1" w:styleId="Bijschriftrapport">
    <w:name w:val="Bijschrift rapport"/>
    <w:basedOn w:val="Normal"/>
    <w:qFormat/>
    <w:rsid w:val="00FE2507"/>
    <w:rPr>
      <w:sz w:val="18"/>
    </w:rPr>
  </w:style>
  <w:style w:type="paragraph" w:customStyle="1" w:styleId="Figuurkoprapport">
    <w:name w:val="Figuurkop rapport"/>
    <w:basedOn w:val="Normal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Normal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Normal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Normal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Normal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Normal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Normal"/>
    <w:qFormat/>
    <w:rsid w:val="00FE2507"/>
    <w:pPr>
      <w:numPr>
        <w:numId w:val="23"/>
      </w:numPr>
    </w:pPr>
  </w:style>
  <w:style w:type="paragraph" w:styleId="TOC1">
    <w:name w:val="toc 1"/>
    <w:basedOn w:val="Normal"/>
    <w:next w:val="Normal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TOC2">
    <w:name w:val="toc 2"/>
    <w:basedOn w:val="Normal"/>
    <w:next w:val="Normal"/>
    <w:autoRedefine/>
    <w:semiHidden/>
    <w:rsid w:val="003B3222"/>
    <w:pPr>
      <w:ind w:left="301" w:hanging="301"/>
    </w:pPr>
  </w:style>
  <w:style w:type="paragraph" w:styleId="TOC3">
    <w:name w:val="toc 3"/>
    <w:basedOn w:val="Normal"/>
    <w:next w:val="Normal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Normal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Normal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Normal"/>
    <w:qFormat/>
    <w:rsid w:val="00FE2507"/>
    <w:rPr>
      <w:sz w:val="17"/>
    </w:rPr>
  </w:style>
  <w:style w:type="paragraph" w:customStyle="1" w:styleId="Tabelkolomkopjes">
    <w:name w:val="Tabelkolomkopjes"/>
    <w:basedOn w:val="Normal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Normal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Normal"/>
    <w:qFormat/>
    <w:rsid w:val="00FE2507"/>
    <w:rPr>
      <w:b/>
      <w:sz w:val="18"/>
    </w:rPr>
  </w:style>
  <w:style w:type="paragraph" w:customStyle="1" w:styleId="Bijlageondertitel">
    <w:name w:val="Bijlage ondertitel"/>
    <w:basedOn w:val="Normal"/>
    <w:next w:val="Normal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Normal"/>
    <w:next w:val="Normal"/>
    <w:rsid w:val="00583EA0"/>
    <w:pPr>
      <w:keepNext/>
      <w:spacing w:before="270"/>
      <w:ind w:right="2268"/>
    </w:pPr>
    <w:rPr>
      <w:b/>
      <w:color w:val="5ABD00"/>
      <w:sz w:val="24"/>
    </w:rPr>
  </w:style>
  <w:style w:type="paragraph" w:styleId="Header">
    <w:name w:val="header"/>
    <w:basedOn w:val="Normal"/>
    <w:link w:val="HeaderChar"/>
    <w:rsid w:val="00807837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807837"/>
    <w:rPr>
      <w:rFonts w:eastAsia="Calibri"/>
      <w:lang w:eastAsia="en-US"/>
    </w:rPr>
  </w:style>
  <w:style w:type="paragraph" w:styleId="Footer">
    <w:name w:val="footer"/>
    <w:basedOn w:val="Normal"/>
    <w:link w:val="FooterChar"/>
    <w:rsid w:val="00807837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rsid w:val="00807837"/>
    <w:rPr>
      <w:rFonts w:eastAsia="Calibri"/>
      <w:lang w:eastAsia="en-US"/>
    </w:rPr>
  </w:style>
  <w:style w:type="table" w:styleId="TableGrid">
    <w:name w:val="Table Grid"/>
    <w:basedOn w:val="TableNormal"/>
    <w:rsid w:val="0080783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807837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tandaarddocument" ma:contentTypeID="0x0101006EE0887428AA3340B2884DF1130CF73B0040FF500A7659CD4DBE29406D7FB4ABD4" ma:contentTypeVersion="31" ma:contentTypeDescription="Aan dit standaarddocument kleven alle metagegevens die mogelijk van belang zijn op documentniveau, bijvoorbeeld om bepaalde processen uit te kunnen voeren." ma:contentTypeScope="" ma:versionID="342178918b06e2161a18a0d17c370eb9">
  <xsd:schema xmlns:xsd="http://www.w3.org/2001/XMLSchema" xmlns:xs="http://www.w3.org/2001/XMLSchema" xmlns:p="http://schemas.microsoft.com/office/2006/metadata/properties" xmlns:ns2="451ceeed-c77b-4a37-aea6-85893f5a9fb4" xmlns:ns3="cdbe2661-d840-4850-8710-6d272de092d7" xmlns:ns4="bef4104f-fb2e-4504-9317-91fcce1a9073" targetNamespace="http://schemas.microsoft.com/office/2006/metadata/properties" ma:root="true" ma:fieldsID="50ec7ef6115b310ed74796a09ea02454" ns2:_="" ns3:_="" ns4:_="">
    <xsd:import namespace="451ceeed-c77b-4a37-aea6-85893f5a9fb4"/>
    <xsd:import namespace="cdbe2661-d840-4850-8710-6d272de092d7"/>
    <xsd:import namespace="bef4104f-fb2e-4504-9317-91fcce1a9073"/>
    <xsd:element name="properties">
      <xsd:complexType>
        <xsd:sequence>
          <xsd:element name="documentManagement">
            <xsd:complexType>
              <xsd:all>
                <xsd:element ref="ns2:Documentstatus" minOccurs="0"/>
                <xsd:element ref="ns3:Publiceren_x0020_intern" minOccurs="0"/>
                <xsd:element ref="ns2:TaxKeywordTaxHTField" minOccurs="0"/>
                <xsd:element ref="ns2:TaxCatchAll" minOccurs="0"/>
                <xsd:element ref="ns2:TaxCatchAllLabel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Documentstatus" ma:index="2" nillable="true" ma:displayName="Documentstatus" ma:default="Concept" ma:format="Dropdown" ma:internalName="Documentstatus">
      <xsd:simpleType>
        <xsd:restriction base="dms:Choice">
          <xsd:enumeration value="Concept"/>
          <xsd:enumeration value="Definitief"/>
          <xsd:enumeration value="Vastgesteld door project"/>
          <xsd:enumeration value="Ambtelijk vastgesteld"/>
          <xsd:enumeration value="Bestuurlijk vastgesteld"/>
        </xsd:restriction>
      </xsd:simpleType>
    </xsd:element>
    <xsd:element name="TaxKeywordTaxHTField" ma:index="9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222e8a6a-70ae-45cc-947b-74362f18bb4e}" ma:internalName="TaxCatchAll" ma:showField="CatchAllData" ma:web="bef4104f-fb2e-4504-9317-91fcce1a9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222e8a6a-70ae-45cc-947b-74362f18bb4e}" ma:internalName="TaxCatchAllLabel" ma:readOnly="true" ma:showField="CatchAllDataLabel" ma:web="bef4104f-fb2e-4504-9317-91fcce1a9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Publiceren_x0020_intern" ma:index="3" nillable="true" ma:displayName="Publiceren_intern" ma:default="Nader te bepalen" ma:description="Veld dat aangeeft dat het bestand gepubliceerd kan worden in de KennisBasis." ma:format="Dropdown" ma:internalName="Publiceren_x0020_intern">
      <xsd:simpleType>
        <xsd:restriction base="dms:Choice">
          <xsd:enumeration value="Nader te bepalen"/>
          <xsd:enumeration value="Ja"/>
          <xsd:enumeration value="Ne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f4104f-fb2e-4504-9317-91fcce1a9073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1ceeed-c77b-4a37-aea6-85893f5a9fb4" xsi:nil="true"/>
    <Documentstatus xmlns="451ceeed-c77b-4a37-aea6-85893f5a9fb4">1 Concept</Documentstatus>
    <_dlc_DocId xmlns="bef4104f-fb2e-4504-9317-91fcce1a9073">AMSSW-153709425-256163</_dlc_DocId>
    <_dlc_DocIdUrl xmlns="bef4104f-fb2e-4504-9317-91fcce1a9073">
      <Url>https://hoofdstad.sharepoint.com/sites/SW-RE-IB-IAABTCBT/_layouts/15/DocIdRedir.aspx?ID=AMSSW-153709425-256163</Url>
      <Description>AMSSW-153709425-256163</Description>
    </_dlc_DocIdUrl>
    <_dlc_DocIdPersistId xmlns="bef4104f-fb2e-4504-9317-91fcce1a9073">false</_dlc_DocIdPersistId>
    <TaxKeywordTaxHTField xmlns="451ceeed-c77b-4a37-aea6-85893f5a9fb4">
      <Terms xmlns="http://schemas.microsoft.com/office/infopath/2007/PartnerControls"/>
    </TaxKeywordTaxHTField>
    <Publiceren_x0020_intern xmlns="cdbe2661-d840-4850-8710-6d272de092d7">Nader te bepalen</Publiceren_x0020_intern>
  </documentManagement>
</p:properties>
</file>

<file path=customXml/item5.xml><?xml version="1.0" encoding="utf-8"?>
<?mso-contentType ?>
<SharedContentType xmlns="Microsoft.SharePoint.Taxonomy.ContentTypeSync" SourceId="3676cea4-3086-4dea-a929-70cf350c881a" ContentTypeId="0x0101006EE0887428AA3340B2884DF1130CF73B" PreviousValue="false"/>
</file>

<file path=customXml/itemProps1.xml><?xml version="1.0" encoding="utf-8"?>
<ds:datastoreItem xmlns:ds="http://schemas.openxmlformats.org/officeDocument/2006/customXml" ds:itemID="{88038D94-EFF4-49E6-9760-CE80CB4E94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089EEB-C8FE-485B-A6B6-A91B2299E4A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4DEC2CC-DF58-46F6-9F19-0451B5A07C00}"/>
</file>

<file path=customXml/itemProps4.xml><?xml version="1.0" encoding="utf-8"?>
<ds:datastoreItem xmlns:ds="http://schemas.openxmlformats.org/officeDocument/2006/customXml" ds:itemID="{61489917-56EB-4D63-886A-9F9D39DACD0C}">
  <ds:schemaRefs>
    <ds:schemaRef ds:uri="http://schemas.microsoft.com/office/2006/documentManagement/types"/>
    <ds:schemaRef ds:uri="http://purl.org/dc/dcmitype/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451ceeed-c77b-4a37-aea6-85893f5a9fb4"/>
    <ds:schemaRef ds:uri="http://schemas.microsoft.com/office/infopath/2007/PartnerControls"/>
    <ds:schemaRef ds:uri="http://purl.org/dc/terms/"/>
    <ds:schemaRef ds:uri="96fbc6ec-3974-4dfe-899e-aff4e082ea0f"/>
    <ds:schemaRef ds:uri="b930ea09-0163-4436-a9a8-6550314efeb7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65938CED-E587-4870-9173-E0AFA155928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250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Santbrink, Tom</dc:creator>
  <cp:lastModifiedBy>Sjaak Remmits</cp:lastModifiedBy>
  <cp:revision>11</cp:revision>
  <dcterms:created xsi:type="dcterms:W3CDTF">2025-10-14T12:15:00Z</dcterms:created>
  <dcterms:modified xsi:type="dcterms:W3CDTF">2026-02-17T09:16:00Z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0x0101006EE0887428AA3340B2884DF1130CF73B0040FF500A7659CD4DBE29406D7FB4ABD4</vt:lpwstr>
  </property>
  <property fmtid="{D5CDD505-2E9C-101B-9397-08002B2CF9AE}" pid="3" name="_dlc_DocIdItemGuid">
    <vt:lpwstr>7a034ab3-3434-41d9-a681-f4cfcdae74d6</vt:lpwstr>
  </property>
  <property fmtid="{D5CDD505-2E9C-101B-9397-08002B2CF9AE}" pid="4" name="MediaServiceImageTags">
    <vt:lpwstr/>
  </property>
  <property fmtid="{D5CDD505-2E9C-101B-9397-08002B2CF9AE}" pid="5" name="Hyperlink IBIS4P">
    <vt:lpwstr>, </vt:lpwstr>
  </property>
  <property fmtid="{D5CDD505-2E9C-101B-9397-08002B2CF9AE}" pid="6" name="Hyperlink SP">
    <vt:lpwstr>, </vt:lpwstr>
  </property>
  <property fmtid="{D5CDD505-2E9C-101B-9397-08002B2CF9AE}" pid="7" name="TaxKeyword">
    <vt:lpwstr/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Inrichting">
    <vt:lpwstr>5;#KennisBasis:Kennisnetwerk:Afdeling|f40fd2a1-254d-4f5d-a581-0b87e0d4a1cb</vt:lpwstr>
  </property>
  <property fmtid="{D5CDD505-2E9C-101B-9397-08002B2CF9AE}" pid="14" name="InformatieType">
    <vt:lpwstr/>
  </property>
  <property fmtid="{D5CDD505-2E9C-101B-9397-08002B2CF9AE}" pid="15" name="Projecttype">
    <vt:lpwstr/>
  </property>
  <property fmtid="{D5CDD505-2E9C-101B-9397-08002B2CF9AE}" pid="16" name="Kwaliteitsstatus">
    <vt:lpwstr>1;#Niet beoordeeld|a2f02964-ec86-4ced-8125-ad4b0dcb2ecf</vt:lpwstr>
  </property>
  <property fmtid="{D5CDD505-2E9C-101B-9397-08002B2CF9AE}" pid="17" name="xd_Signature">
    <vt:bool>false</vt:bool>
  </property>
  <property fmtid="{D5CDD505-2E9C-101B-9397-08002B2CF9AE}" pid="18" name="Doelgroep">
    <vt:lpwstr/>
  </property>
  <property fmtid="{D5CDD505-2E9C-101B-9397-08002B2CF9AE}" pid="19" name="Projectfase">
    <vt:lpwstr/>
  </property>
  <property fmtid="{D5CDD505-2E9C-101B-9397-08002B2CF9AE}" pid="20" name="Organisatieonderdeel">
    <vt:lpwstr>3;#Ingenieursbureau|9b904282-b3c0-464b-a9c1-c981b6016c99</vt:lpwstr>
  </property>
  <property fmtid="{D5CDD505-2E9C-101B-9397-08002B2CF9AE}" pid="21" name="KB Permalink">
    <vt:lpwstr>0</vt:lpwstr>
  </property>
  <property fmtid="{D5CDD505-2E9C-101B-9397-08002B2CF9AE}" pid="22" name="GerelateerdeOrganisatieonderdelen">
    <vt:lpwstr>3;#Ingenieursbureau|9b904282-b3c0-464b-a9c1-c981b6016c99</vt:lpwstr>
  </property>
  <property fmtid="{D5CDD505-2E9C-101B-9397-08002B2CF9AE}" pid="23" name="lcf76f155ced4ddcb4097134ff3c332f">
    <vt:lpwstr/>
  </property>
</Properties>
</file>